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Waschküche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06461711" name="019f1c36-b450-7dba-a8d4-2ac95d7442c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18350140" name="019f1c36-b450-7dba-a8d4-2ac95d7442c2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77755904" name="019f1c36-da88-795b-acc0-e12d5e45dcd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98057113" name="019f1c36-da88-795b-acc0-e12d5e45dcd5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Waschküche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Brandschutzplatte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0236"/>
                  <wp:effectExtent l="0" t="0" r="0" b="0"/>
                  <wp:docPr id="1143399327" name="019f1c37-e6a8-782d-9546-7ee1353bb64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83560541" name="019f1c37-e6a8-782d-9546-7ee1353bb645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0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53073012" name="019f1c38-1149-70da-b43e-45499604ced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29993750" name="019f1c38-1149-70da-b43e-45499604ced4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Cheminée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Brandschutzplatten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21916472" name="019f1d67-205d-7382-9773-6c449343f5d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80423883" name="019f1d67-205d-7382-9773-6c449343f5de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80106565" name="019f1d67-51c1-7e3c-abf0-73022cb9ea4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36143606" name="019f1d67-51c1-7e3c-abf0-73022cb9ea46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Ganzes Haus </w:t>
            </w:r>
          </w:p>
          <w:p>
            <w:pPr>
              <w:spacing w:before="0" w:after="0"/>
            </w:pPr>
            <w:r>
              <w:t>UG-DG </w:t>
            </w:r>
          </w:p>
          <w:p>
            <w:pPr>
              <w:spacing w:before="0" w:after="0"/>
            </w:pPr>
            <w:r>
              <w:t>Elektroheizung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VM-13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Elektroheizung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0236"/>
                  <wp:effectExtent l="0" t="0" r="0" b="0"/>
                  <wp:docPr id="1464238103" name="019f1d89-4f26-7611-a324-4fc676eb635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06606457" name="019f1d89-4f26-7611-a324-4fc676eb635b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0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99842655" name="019f1d89-6d9a-70f2-a190-5d7bbc67f92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93539865" name="019f1d89-6d9a-70f2-a190-5d7bbc67f922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Badezimmer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VM-14</w:t>
            </w:r>
          </w:p>
          <w:p>
            <w:pPr>
              <w:spacing w:before="0" w:after="0"/>
            </w:pPr>
            <w:r>
              <w:t>Plattenkleber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Nach 1990 Erstellt </w:t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48354452" name="019f1d99-00c3-7191-8ff1-f4e4380e4b4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61890381" name="019f1d99-00c3-7191-8ff1-f4e4380e4b4b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021968301" name="019f1d99-ab38-7baa-822b-360829d2b6b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25742618" name="019f1d99-ab38-7baa-822b-360829d2b6be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Gesamter Decke</w:t>
            </w:r>
          </w:p>
          <w:p>
            <w:pPr>
              <w:spacing w:before="0" w:after="0"/>
            </w:pPr>
            <w:r>
              <w:t>OG-DG </w:t>
            </w:r>
          </w:p>
          <w:p>
            <w:pPr>
              <w:spacing w:before="0" w:after="0"/>
            </w:pPr>
            <w:r>
              <w:t>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38344015" name="019f1daa-bc83-7ec3-9e09-a9751a07c97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44402943" name="019f1daa-bc83-7ec3-9e09-a9751a07c971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760470093" name="019f1dab-1e65-7e5f-82e3-7e21d13813e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75370501" name="019f1dab-1e65-7e5f-82e3-7e21d13813ee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Rudolf-Bitter-Strasse 13, 4323 Wallbach</w:t>
          </w:r>
        </w:p>
        <w:p>
          <w:pPr>
            <w:spacing w:before="0" w:after="0"/>
          </w:pPr>
          <w:r>
            <w:t>DN 1021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footer.xml" Type="http://schemas.openxmlformats.org/officeDocument/2006/relationships/footer" Id="rId1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